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6C28D885" w:rsidR="00D822D3" w:rsidRDefault="00016399" w:rsidP="00EE6BAF">
      <w:pPr>
        <w:pStyle w:val="BijlageInhKop"/>
      </w:pPr>
      <w:r>
        <w:t xml:space="preserve">Bijlage </w:t>
      </w:r>
      <w:r w:rsidR="00F95F7D">
        <w:t>9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634CDEF6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>
        <w:t xml:space="preserve">aanbesteding </w:t>
      </w:r>
      <w:r w:rsidR="00F93052">
        <w:t>Wegenzout 2022/2023</w:t>
      </w:r>
      <w:r w:rsidR="00822C38">
        <w:t xml:space="preserve"> voor de deelnemers </w:t>
      </w:r>
      <w:r w:rsidR="005A3CF6">
        <w:t xml:space="preserve">Gemeenschappelijke regeling </w:t>
      </w:r>
      <w:proofErr w:type="spellStart"/>
      <w:r w:rsidR="005A3CF6">
        <w:t>Avri</w:t>
      </w:r>
      <w:proofErr w:type="spellEnd"/>
      <w:r w:rsidR="005A3CF6">
        <w:t>, Gemeenten Culemborg, Maasdriel, West Betuwe en Zaltbommel</w:t>
      </w:r>
      <w:r w:rsidR="00ED132D" w:rsidRPr="00ED132D">
        <w:t xml:space="preserve"> </w:t>
      </w:r>
      <w:r w:rsidRPr="00D409D5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lastRenderedPageBreak/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6668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7"/>
        <w:gridCol w:w="5220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C7134" w14:textId="77777777" w:rsidR="00A86668" w:rsidRDefault="00A86668">
      <w:r>
        <w:separator/>
      </w:r>
    </w:p>
  </w:endnote>
  <w:endnote w:type="continuationSeparator" w:id="0">
    <w:p w14:paraId="0D95CD7A" w14:textId="77777777" w:rsidR="00A86668" w:rsidRDefault="00A86668">
      <w:r>
        <w:continuationSeparator/>
      </w:r>
    </w:p>
  </w:endnote>
  <w:endnote w:type="continuationNotice" w:id="1">
    <w:p w14:paraId="4443CC2E" w14:textId="77777777" w:rsidR="00F95F7D" w:rsidRDefault="00F95F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60D8E438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 w:rsidR="00C46163">
            <w:rPr>
              <w:sz w:val="18"/>
              <w:szCs w:val="18"/>
            </w:rPr>
            <w:t xml:space="preserve">9 </w:t>
          </w:r>
          <w:r>
            <w:rPr>
              <w:sz w:val="18"/>
              <w:szCs w:val="18"/>
            </w:rPr>
            <w:t xml:space="preserve">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r w:rsidR="004D25B1">
            <w:fldChar w:fldCharType="begin"/>
          </w:r>
          <w:r w:rsidR="004D25B1">
            <w:instrText xml:space="preserve"> NUMPAGES   \* MERGEFORMAT </w:instrText>
          </w:r>
          <w:r w:rsidR="004D25B1">
            <w:fldChar w:fldCharType="separate"/>
          </w:r>
          <w:r w:rsidR="00F318D6" w:rsidRPr="00F318D6">
            <w:rPr>
              <w:noProof/>
              <w:sz w:val="18"/>
            </w:rPr>
            <w:t>4</w:t>
          </w:r>
          <w:r w:rsidR="004D25B1">
            <w:rPr>
              <w:noProof/>
              <w:sz w:val="18"/>
            </w:rPr>
            <w:fldChar w:fldCharType="end"/>
          </w:r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2A0B4" w14:textId="77777777" w:rsidR="00A86668" w:rsidRDefault="00A86668">
      <w:r>
        <w:separator/>
      </w:r>
    </w:p>
  </w:footnote>
  <w:footnote w:type="continuationSeparator" w:id="0">
    <w:p w14:paraId="545A126B" w14:textId="77777777" w:rsidR="00A86668" w:rsidRDefault="00A86668">
      <w:r>
        <w:continuationSeparator/>
      </w:r>
    </w:p>
  </w:footnote>
  <w:footnote w:type="continuationNotice" w:id="1">
    <w:p w14:paraId="64C46457" w14:textId="77777777" w:rsidR="00F95F7D" w:rsidRDefault="00F95F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61AEC"/>
    <w:rsid w:val="0036743A"/>
    <w:rsid w:val="00392EF7"/>
    <w:rsid w:val="003D1AB7"/>
    <w:rsid w:val="003E6FA9"/>
    <w:rsid w:val="00401155"/>
    <w:rsid w:val="004234AA"/>
    <w:rsid w:val="004B0B52"/>
    <w:rsid w:val="004D25B1"/>
    <w:rsid w:val="004D4FBF"/>
    <w:rsid w:val="00501792"/>
    <w:rsid w:val="00530FAE"/>
    <w:rsid w:val="005539D9"/>
    <w:rsid w:val="005747FF"/>
    <w:rsid w:val="00591846"/>
    <w:rsid w:val="00595772"/>
    <w:rsid w:val="005964BA"/>
    <w:rsid w:val="005A3CF6"/>
    <w:rsid w:val="005B2218"/>
    <w:rsid w:val="005C7C1B"/>
    <w:rsid w:val="005D72D0"/>
    <w:rsid w:val="005F2DEE"/>
    <w:rsid w:val="0060677A"/>
    <w:rsid w:val="0062560E"/>
    <w:rsid w:val="00637D3F"/>
    <w:rsid w:val="00647267"/>
    <w:rsid w:val="00760ED4"/>
    <w:rsid w:val="007F6422"/>
    <w:rsid w:val="008049FF"/>
    <w:rsid w:val="00815203"/>
    <w:rsid w:val="00822C38"/>
    <w:rsid w:val="008241AE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01C5"/>
    <w:rsid w:val="00A86668"/>
    <w:rsid w:val="00B15957"/>
    <w:rsid w:val="00B31E2A"/>
    <w:rsid w:val="00B5171F"/>
    <w:rsid w:val="00B56E81"/>
    <w:rsid w:val="00BA3E33"/>
    <w:rsid w:val="00BB019B"/>
    <w:rsid w:val="00BB2787"/>
    <w:rsid w:val="00BC7585"/>
    <w:rsid w:val="00BD5DCB"/>
    <w:rsid w:val="00BF0F42"/>
    <w:rsid w:val="00BF71C3"/>
    <w:rsid w:val="00C2139E"/>
    <w:rsid w:val="00C46163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232FC"/>
    <w:rsid w:val="00E64694"/>
    <w:rsid w:val="00EA7D26"/>
    <w:rsid w:val="00ED132D"/>
    <w:rsid w:val="00EE6BAF"/>
    <w:rsid w:val="00EF6D9A"/>
    <w:rsid w:val="00EF7C97"/>
    <w:rsid w:val="00F0347C"/>
    <w:rsid w:val="00F22189"/>
    <w:rsid w:val="00F318D6"/>
    <w:rsid w:val="00F46432"/>
    <w:rsid w:val="00F543FF"/>
    <w:rsid w:val="00F636E9"/>
    <w:rsid w:val="00F72EF0"/>
    <w:rsid w:val="00F93052"/>
    <w:rsid w:val="00F95F7D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F95F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F95F7D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F95F7D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916006-C156-48F8-B127-F8E21B845C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2022-07-05T09:22:00Z</dcterms:created>
  <dcterms:modified xsi:type="dcterms:W3CDTF">2022-07-05T09:22:00Z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